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422106" name="a5794ed0-065a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853757" name="a5794ed0-065a-11f1-a625-b9511d2dd9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sämtliche Holzbauteile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Verkleidungs- und Konstruktionsholz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65427349" name="9ebc7ee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671179" name="9ebc7ee0-065b-11f1-a625-b9511d2dd9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sämtliche Fenster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3727987" name="ac3808a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500625" name="ac3808a0-065b-11f1-a625-b9511d2dd9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Abzug an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41687878" name="dea5db20-065e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392610" name="dea5db20-065e-11f1-a625-b9511d2dd9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0223778" name="32ae75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301965" name="32ae75b0-065f-11f1-a625-b9511d2dd9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310687" name="8093dd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043618" name="8093ddb0-065f-11f1-a625-b9511d2dd9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8138952" name="b26c38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555715" name="b26c38e0-0660-11f1-a625-b9511d2dd9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7366652" name="444e1bc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878854" name="444e1bc0-0661-11f1-a625-b9511d2dd9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9206783" name="ebd93b8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2294021" name="ebd93b80-0662-11f1-a625-b9511d2dd9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37045773" name="4226e0e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911461" name="4226e0e0-065f-11f1-a625-b9511d2dd9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14208861" name="2315031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90621" name="23150310-0661-11f1-a625-b9511d2dd9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 oder 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190703" name="5176675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2131093" name="51766750-065f-11f1-a625-b9511d2dd9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0305942" name="8eabf59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64970" name="8eabf590-065f-11f1-a625-b9511d2dd9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und 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6141077" name="43312f8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97978" name="43312f80-0660-11f1-a625-b9511d2dd9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5967294" name="8fe9d75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2710519" name="8fe9d750-0660-11f1-a625-b9511d2dd9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2116645" name="a4939b0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987438" name="a4939b00-0660-11f1-a625-b9511d2dd9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47438635" name="ca010e9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5793849" name="ca010e90-0660-11f1-a625-b9511d2dd9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6817055" name="9e4ffd4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944462" name="9e4ffd40-0662-11f1-a625-b9511d2dd9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1072249" name="58aefa2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936646" name="58aefa20-0662-11f1-a625-b9511d2dd9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Klinkerplatten,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9357688" name="46347d1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857631" name="46347d10-0663-11f1-a625-b9511d2dd9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Tür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60184615" name="836b1cc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846124" name="836b1cc0-0663-11f1-a625-b9511d2dd9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Decke, teilweise eingemauert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5590725" name="c684157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250396" name="c6841570-0663-11f1-a625-b9511d2dd9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Werksratt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Boden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4937950" name="774b8410-0664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297813" name="774b8410-0664-11f1-a625-b9511d2dd9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Bärholzstrasse 55, 5610 Wohlen, AG, Switzerland</w:t>
          </w:r>
        </w:p>
        <w:p>
          <w:pPr>
            <w:spacing w:before="0" w:after="0"/>
          </w:pPr>
          <w:r>
            <w:t>709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